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4962792" name="019d8aed-2dba-75df-bbbd-bdc190c97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0867" name="019d8aed-2dba-75df-bbbd-bdc190c97a0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7764879" name="019d8af5-a56b-706c-97f9-e91f7b13b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999785" name="019d8af5-a56b-706c-97f9-e91f7b13b13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813391" name="019d8afb-ef5f-773f-b4f8-21f96f27b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696569" name="019d8afb-ef5f-773f-b4f8-21f96f27b4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Tteppenhaus / Gang </w:t>
            </w:r>
          </w:p>
          <w:p>
            <w:pPr>
              <w:spacing w:before="0" w:after="0" w:line="240" w:lineRule="auto"/>
            </w:pPr>
            <w:r>
              <w:t>DG/UG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294979" name="019d8b00-4543-7f49-91e5-3ef176661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327234" name="019d8b00-4543-7f49-91e5-3ef176661d5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058631" name="019d8b14-900d-71fa-b8dd-99df150a8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944047" name="019d8b14-900d-71fa-b8dd-99df150a82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8319957" name="019d8b1a-24f3-7178-b976-c6924ad04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726926" name="019d8b1a-24f3-7178-b976-c6924ad046c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667796" name="019d8b2c-e025-7509-ab89-fb6bf2f9e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397095" name="019d8b2c-e025-7509-ab89-fb6bf2f9e52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195964" name="019d8b36-7d22-7a87-9738-7fd10e167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524708" name="019d8b36-7d22-7a87-9738-7fd10e167ac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2234030" name="019d8b3a-3c25-7e2c-b6e6-faa3f8902d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441834" name="019d8b3a-3c25-7e2c-b6e6-faa3f8902d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572396" name="019d8b3c-528d-7338-8322-4366e024f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116286" name="019d8b3c-528d-7338-8322-4366e024f75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1299025" name="019d8af3-80bc-7a6d-b56f-a672711f9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246190" name="019d8af3-80bc-7a6d-b56f-a672711f927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2255727" name="019d8afa-bcee-78d7-95ef-64b0573c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68888" name="019d8afa-bcee-78d7-95ef-64b0573c0c1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Tteppenhaus / Gang </w:t>
            </w:r>
          </w:p>
          <w:p>
            <w:pPr>
              <w:spacing w:before="0" w:after="0" w:line="240" w:lineRule="auto"/>
            </w:pPr>
            <w:r>
              <w:t>DG/UG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72689" name="019d8afe-fb03-7d0f-8ae4-7953ce71c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866337" name="019d8afe-fb03-7d0f-8ae4-7953ce71cd0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9454063" name="019d8b13-67a9-779a-895a-c977529c0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942184" name="019d8b13-67a9-779a-895a-c977529c090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381643" name="019d8b18-dcf1-7715-9846-363c29fae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637141" name="019d8b18-dcf1-7715-9846-363c29fae91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0733840" name="019d8b1f-09fb-7cf2-b818-2b4c7dd0b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709268" name="019d8b1f-09fb-7cf2-b818-2b4c7dd0b39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2374871" name="019d8b34-bb1e-7383-883b-90880c554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30408" name="019d8b34-bb1e-7383-883b-90880c554d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829178" name="019d8af9-499f-7dba-8903-2ded933c9e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300948" name="019d8af9-499f-7dba-8903-2ded933c9e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Gang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01562" name="019d8b0d-8f0f-7b18-88e9-55019eb89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503502" name="019d8b0d-8f0f-7b18-88e9-55019eb8906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063092" name="019d8b15-80c5-7b26-be44-5a756f32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792517" name="019d8b15-80c5-7b26-be44-5a756f322e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067159" name="019d8b1b-0b82-774e-89f5-ca1cee330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445085" name="019d8b1b-0b82-774e-89f5-ca1cee330cd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5780140" name="019d8b1b-cf3a-7ca2-8eaa-ee76d2c18e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675047" name="019d8b1b-cf3a-7ca2-8eaa-ee76d2c18ef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0463589" name="019d8b37-b0ac-77be-99d8-d3c63e81b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564597" name="019d8b37-b0ac-77be-99d8-d3c63e81be4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Gang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938707" name="019d8b0f-19bd-7c2c-b7c2-1a982f9b8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024212" name="019d8b0f-19bd-7c2c-b7c2-1a982f9b82d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4809948" name="019d8ae8-195c-7a66-a532-21a696286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568298" name="019d8ae8-195c-7a66-a532-21a6962860f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geamtes Haus </w:t>
            </w:r>
          </w:p>
          <w:p>
            <w:pPr>
              <w:spacing w:before="0" w:after="0" w:line="240" w:lineRule="auto"/>
            </w:pPr>
            <w:r>
              <w:t>DG/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182117" name="019d8aea-9b33-7c30-9e55-c664414bf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654238" name="019d8aea-9b33-7c30-9e55-c664414bf9d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0144233" name="019d8aec-0653-7882-bbe7-b104e12859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37007" name="019d8aec-0653-7882-bbe7-b104e12859a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9136710" name="019d8aee-7b3d-7c57-a3c3-bddbd9b9f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601219" name="019d8aee-7b3d-7c57-a3c3-bddbd9b9fdb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8019841" name="019d8af7-a0bb-71de-91bf-951371d61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768321" name="019d8af7-a0bb-71de-91bf-951371d61c4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Postschalter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755400" name="019d8b0a-4668-760c-894f-eb5778c4fe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700943" name="019d8b0a-4668-760c-894f-eb5778c4fe7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geamtes Haus </w:t>
            </w:r>
          </w:p>
          <w:p>
            <w:pPr>
              <w:spacing w:before="0" w:after="0" w:line="240" w:lineRule="auto"/>
            </w:pPr>
            <w:r>
              <w:t>DG/ UG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0079859" name="019d8afc-b585-75e6-9936-ac7d8d223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663245" name="019d8afc-b585-75e6-9936-ac7d8d22351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Postschalter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54313" name="019d8b06-36e2-7c12-ab4b-e3ea041f62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818831" name="019d8b06-36e2-7c12-ab4b-e3ea041f627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Asbestschüre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099413" name="019d8b10-4b96-79e3-94e1-9cfe2b8484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66239" name="019d8b10-4b96-79e3-94e1-9cfe2b84842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701817" name="019d8b1d-44b2-74bc-9f22-3086a1b860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271405" name="019d8b1d-44b2-74bc-9f22-3086a1b860a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Waschbecken 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5550496" name="019d8b30-e524-7a02-a4ee-eae181a34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675272" name="019d8b30-e524-7a02-a4ee-eae181a3415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Ausserdorfstrasse 91, Wislikofen</w:t>
          </w:r>
        </w:p>
        <w:p>
          <w:pPr>
            <w:spacing w:before="0" w:after="0"/>
          </w:pPr>
          <w:r>
            <w:t>DN 841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